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Ost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6124920" name="74333e70-2f06-11f0-96c8-8157bc8b15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7559837" name="74333e70-2f06-11f0-96c8-8157bc8b150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Ost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94597009" name="a45c3bf0-2f07-11f0-b569-e71371e036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4333219" name="a45c3bf0-2f07-11f0-b569-e71371e0367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Ost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</w:tc>
        <w:tc>
          <w:p>
            <w:pPr>
              <w:spacing w:before="0" w:after="0" w:line="240" w:lineRule="auto"/>
            </w:pPr>
            <w:r>
              <w:t>Decke / 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28052826" name="18313fd0-2f08-11f0-8b8b-bf58323a2a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9980690" name="18313fd0-2f08-11f0-8b8b-bf58323a2ac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Ost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69807904" name="a2ef0570-2f09-11f0-9a6f-d5f3fac247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5770419" name="a2ef0570-2f09-11f0-9a6f-d5f3fac247a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Ost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45209121" name="7775f410-2f0b-11f0-8cdc-474a36a4144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0289246" name="7775f410-2f0b-11f0-8cdc-474a36a4144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Treppenhaus/ Gang  Ost </w:t>
            </w:r>
          </w:p>
          <w:p>
            <w:pPr>
              <w:spacing w:before="0" w:after="0" w:line="240" w:lineRule="auto"/>
            </w:pPr>
            <w:r>
              <w:t>EG -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7353063" name="db0c0870-2f0b-11f0-b2b6-e768a8d927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900396" name="db0c0870-2f0b-11f0-b2b6-e768a8d927b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Treppenhaus / Gang  Ost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0095645" name="39a5de10-2f0c-11f0-97bc-7de15d50bc9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6495343" name="39a5de10-2f0c-11f0-97bc-7de15d50bc9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West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69248289" name="89c254e0-2f0d-11f0-9f49-374291fdac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1959097" name="89c254e0-2f0d-11f0-9f49-374291fdac8f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 West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22776342" name="f57b6370-2f0d-11f0-a5fc-a76d77fd991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0797318" name="f57b6370-2f0d-11f0-a5fc-a76d77fd991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Wohnzimmer West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/Decke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79044472" name="60fbd5d0-2f0e-11f0-bd32-c9756547bc0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0849834" name="60fbd5d0-2f0e-11f0-bd32-c9756547bc0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Treppenhaus / Gang  West </w:t>
            </w:r>
          </w:p>
          <w:p>
            <w:pPr>
              <w:spacing w:before="0" w:after="0" w:line="240" w:lineRule="auto"/>
            </w:pPr>
            <w:r>
              <w:t>EG - 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40485694" name="1083ca20-2f10-11f0-bedf-af518ff5eac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2885056" name="1083ca20-2f10-11f0-bedf-af518ff5eacd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Treppenhaus / Gang  West </w:t>
            </w:r>
          </w:p>
          <w:p>
            <w:pPr>
              <w:spacing w:before="0" w:after="0" w:line="240" w:lineRule="auto"/>
            </w:pPr>
            <w:r>
              <w:t>EG - DG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50711747" name="8278ea70-2f10-11f0-accc-b94aa86872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645899" name="8278ea70-2f10-11f0-accc-b94aa86872ea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WC West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38927301" name="cadfc450-2f10-11f0-9baf-adc3ced6cb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3963968" name="cadfc450-2f10-11f0-9baf-adc3ced6cbc0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Wohnzimmer West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19208304" name="42ecd720-2f12-11f0-90ad-53bcb213db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500131" name="42ecd720-2f12-11f0-90ad-53bcb213dbf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Wohnzimmer West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68958092" name="6ced1940-2f12-11f0-9b0b-f1ceaae7bf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1241083" name="6ced1940-2f12-11f0-9b0b-f1ceaae7bfed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Egelseestrasse 8, 8280 Kreuzlingen</w:t>
          </w:r>
        </w:p>
        <w:p>
          <w:pPr>
            <w:spacing w:before="0" w:after="0"/>
          </w:pPr>
          <w:r>
            <w:t>278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